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2DAF" w:rsidRPr="00AB1AC5" w:rsidRDefault="00000000" w:rsidP="00AB1AC5">
      <w:pPr>
        <w:spacing w:afterLines="6" w:after="14" w:line="312" w:lineRule="auto"/>
        <w:jc w:val="right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b/>
          <w:szCs w:val="20"/>
          <w:lang w:val="it-IT"/>
        </w:rPr>
        <w:t>ALLEGATO A3</w:t>
      </w:r>
    </w:p>
    <w:p w:rsidR="00AB1AC5" w:rsidRDefault="00AB1AC5" w:rsidP="00AB1AC5">
      <w:pPr>
        <w:spacing w:afterLines="6" w:after="14" w:line="312" w:lineRule="auto"/>
        <w:jc w:val="both"/>
        <w:rPr>
          <w:rFonts w:asciiTheme="majorHAnsi" w:hAnsiTheme="majorHAnsi" w:cstheme="majorHAnsi"/>
          <w:b/>
          <w:szCs w:val="20"/>
          <w:lang w:val="it-IT"/>
        </w:rPr>
      </w:pPr>
    </w:p>
    <w:p w:rsidR="00382DAF" w:rsidRPr="00AB1AC5" w:rsidRDefault="00AB1AC5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>
        <w:rPr>
          <w:rFonts w:asciiTheme="majorHAnsi" w:hAnsiTheme="majorHAnsi" w:cstheme="majorHAnsi"/>
          <w:b/>
          <w:szCs w:val="20"/>
          <w:lang w:val="it-IT"/>
        </w:rPr>
        <w:t xml:space="preserve">OGGETTO: </w:t>
      </w:r>
      <w:r w:rsidR="00000000" w:rsidRPr="00AB1AC5">
        <w:rPr>
          <w:rFonts w:asciiTheme="majorHAnsi" w:hAnsiTheme="majorHAnsi" w:cstheme="majorHAnsi"/>
          <w:b/>
          <w:szCs w:val="20"/>
          <w:lang w:val="it-IT"/>
        </w:rPr>
        <w:t>DICHIARAZIONE E LIBERATORIA</w:t>
      </w:r>
      <w:r>
        <w:rPr>
          <w:rFonts w:asciiTheme="majorHAnsi" w:hAnsiTheme="majorHAnsi" w:cstheme="majorHAnsi"/>
          <w:b/>
          <w:szCs w:val="20"/>
          <w:lang w:val="it-IT"/>
        </w:rPr>
        <w:t xml:space="preserve"> </w:t>
      </w:r>
      <w:r w:rsidR="00000000" w:rsidRPr="00AB1AC5">
        <w:rPr>
          <w:rFonts w:asciiTheme="majorHAnsi" w:hAnsiTheme="majorHAnsi" w:cstheme="majorHAnsi"/>
          <w:b/>
          <w:szCs w:val="20"/>
          <w:lang w:val="it-IT"/>
        </w:rPr>
        <w:t>per la pubblicazione e l’utilizzo dei materiali didattici prodotti</w:t>
      </w:r>
      <w:r>
        <w:rPr>
          <w:rFonts w:asciiTheme="majorHAnsi" w:hAnsiTheme="majorHAnsi" w:cstheme="majorHAnsi"/>
          <w:b/>
          <w:szCs w:val="20"/>
          <w:lang w:val="it-IT"/>
        </w:rPr>
        <w:t xml:space="preserve"> - </w:t>
      </w:r>
      <w:r w:rsidR="00000000" w:rsidRPr="00AB1AC5">
        <w:rPr>
          <w:rFonts w:asciiTheme="majorHAnsi" w:hAnsiTheme="majorHAnsi" w:cstheme="majorHAnsi"/>
          <w:b/>
          <w:szCs w:val="20"/>
          <w:lang w:val="it-IT"/>
        </w:rPr>
        <w:t>ESPERTO FORMATORE</w:t>
      </w:r>
      <w:r>
        <w:rPr>
          <w:rFonts w:asciiTheme="majorHAnsi" w:hAnsiTheme="majorHAnsi" w:cstheme="majorHAnsi"/>
          <w:b/>
          <w:szCs w:val="20"/>
          <w:lang w:val="it-IT"/>
        </w:rPr>
        <w:t xml:space="preserve"> - </w:t>
      </w:r>
      <w:r w:rsidR="00000000" w:rsidRPr="00AB1AC5">
        <w:rPr>
          <w:rFonts w:asciiTheme="majorHAnsi" w:hAnsiTheme="majorHAnsi" w:cstheme="majorHAnsi"/>
          <w:b/>
          <w:szCs w:val="20"/>
          <w:lang w:val="it-IT"/>
        </w:rPr>
        <w:t>AI Scuola Futura – Competenze, Innovazione e Comunità</w:t>
      </w:r>
      <w:r>
        <w:rPr>
          <w:rFonts w:asciiTheme="majorHAnsi" w:hAnsiTheme="majorHAnsi" w:cstheme="majorHAnsi"/>
          <w:b/>
          <w:szCs w:val="20"/>
          <w:lang w:val="it-IT"/>
        </w:rPr>
        <w:t xml:space="preserve"> - </w:t>
      </w:r>
      <w:r w:rsidR="00000000" w:rsidRPr="00AB1AC5">
        <w:rPr>
          <w:rFonts w:asciiTheme="majorHAnsi" w:hAnsiTheme="majorHAnsi" w:cstheme="majorHAnsi"/>
          <w:szCs w:val="20"/>
          <w:lang w:val="it-IT"/>
        </w:rPr>
        <w:t>PNRR – Missione 4 – Componente 1 – Investimento 2.1 – Snodi formativi per la transizione digitale sull’utilizzo dell’intelligenza artificiale nella scuola – D.M. n. 219/2025</w:t>
      </w:r>
      <w:r>
        <w:rPr>
          <w:rFonts w:asciiTheme="majorHAnsi" w:hAnsiTheme="majorHAnsi" w:cstheme="majorHAnsi"/>
          <w:szCs w:val="20"/>
          <w:lang w:val="it-IT"/>
        </w:rPr>
        <w:t xml:space="preserve"> - </w:t>
      </w:r>
      <w:r w:rsidR="00000000" w:rsidRPr="00AB1AC5">
        <w:rPr>
          <w:rFonts w:asciiTheme="majorHAnsi" w:hAnsiTheme="majorHAnsi" w:cstheme="majorHAnsi"/>
          <w:szCs w:val="20"/>
          <w:lang w:val="it-IT"/>
        </w:rPr>
        <w:t>Codice progetto: M4C1I2.1-2026-1745-P-66700 | CUP: C74D25003400006</w:t>
      </w:r>
      <w:r>
        <w:rPr>
          <w:rFonts w:asciiTheme="majorHAnsi" w:hAnsiTheme="majorHAnsi" w:cstheme="majorHAnsi"/>
          <w:szCs w:val="20"/>
          <w:lang w:val="it-IT"/>
        </w:rPr>
        <w:t>.</w:t>
      </w:r>
    </w:p>
    <w:p w:rsidR="00AB1AC5" w:rsidRDefault="00AB1AC5" w:rsidP="00AB1AC5">
      <w:pPr>
        <w:pStyle w:val="Titolo1"/>
        <w:spacing w:before="0" w:afterLines="6" w:after="14" w:line="312" w:lineRule="auto"/>
        <w:rPr>
          <w:rFonts w:cstheme="majorHAnsi"/>
          <w:sz w:val="20"/>
          <w:szCs w:val="20"/>
          <w:lang w:val="it-IT"/>
        </w:rPr>
      </w:pP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  <w:r w:rsidRPr="00AB1AC5">
        <w:rPr>
          <w:rFonts w:cstheme="majorHAnsi"/>
          <w:sz w:val="20"/>
          <w:szCs w:val="20"/>
          <w:lang w:val="it-IT"/>
        </w:rPr>
        <w:t>1. DATI DEL CANDIDATO</w:t>
      </w:r>
    </w:p>
    <w:p w:rsidR="00382DAF" w:rsidRPr="00AB1AC5" w:rsidRDefault="00000000" w:rsidP="00AB1AC5">
      <w:pPr>
        <w:spacing w:afterLines="6" w:after="14" w:line="312" w:lineRule="auto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Cognome e nome: ____________</w:t>
      </w:r>
      <w:r w:rsidR="00AB1AC5">
        <w:rPr>
          <w:rFonts w:asciiTheme="majorHAnsi" w:hAnsiTheme="majorHAnsi" w:cstheme="majorHAnsi"/>
          <w:szCs w:val="20"/>
          <w:lang w:val="it-IT"/>
        </w:rPr>
        <w:t>________</w:t>
      </w:r>
      <w:r w:rsidRPr="00AB1AC5">
        <w:rPr>
          <w:rFonts w:asciiTheme="majorHAnsi" w:hAnsiTheme="majorHAnsi" w:cstheme="majorHAnsi"/>
          <w:szCs w:val="20"/>
          <w:lang w:val="it-IT"/>
        </w:rPr>
        <w:t xml:space="preserve">____________Nato/a </w:t>
      </w:r>
      <w:proofErr w:type="spellStart"/>
      <w:r w:rsidRPr="00AB1AC5">
        <w:rPr>
          <w:rFonts w:asciiTheme="majorHAnsi" w:hAnsiTheme="majorHAnsi" w:cstheme="majorHAnsi"/>
          <w:szCs w:val="20"/>
          <w:lang w:val="it-IT"/>
        </w:rPr>
        <w:t>a</w:t>
      </w:r>
      <w:proofErr w:type="spellEnd"/>
      <w:r w:rsidRPr="00AB1AC5">
        <w:rPr>
          <w:rFonts w:asciiTheme="majorHAnsi" w:hAnsiTheme="majorHAnsi" w:cstheme="majorHAnsi"/>
          <w:szCs w:val="20"/>
          <w:lang w:val="it-IT"/>
        </w:rPr>
        <w:t>: ___________________ il __________________________</w:t>
      </w:r>
    </w:p>
    <w:p w:rsidR="00382DAF" w:rsidRPr="00AB1AC5" w:rsidRDefault="00000000" w:rsidP="00AB1AC5">
      <w:pPr>
        <w:spacing w:afterLines="6" w:after="14" w:line="312" w:lineRule="auto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Codice fiscale: __________________</w:t>
      </w:r>
      <w:r w:rsidR="00AB1AC5">
        <w:rPr>
          <w:rFonts w:asciiTheme="majorHAnsi" w:hAnsiTheme="majorHAnsi" w:cstheme="majorHAnsi"/>
          <w:szCs w:val="20"/>
          <w:lang w:val="it-IT"/>
        </w:rPr>
        <w:t>______</w:t>
      </w:r>
      <w:r w:rsidRPr="00AB1AC5">
        <w:rPr>
          <w:rFonts w:asciiTheme="majorHAnsi" w:hAnsiTheme="majorHAnsi" w:cstheme="majorHAnsi"/>
          <w:szCs w:val="20"/>
          <w:lang w:val="it-IT"/>
        </w:rPr>
        <w:t>___________Qualifica/posizione: ___________</w:t>
      </w:r>
      <w:r w:rsidR="00AB1AC5">
        <w:rPr>
          <w:rFonts w:asciiTheme="majorHAnsi" w:hAnsiTheme="majorHAnsi" w:cstheme="majorHAnsi"/>
          <w:szCs w:val="20"/>
          <w:lang w:val="it-IT"/>
        </w:rPr>
        <w:t>________</w:t>
      </w:r>
      <w:r w:rsidRPr="00AB1AC5">
        <w:rPr>
          <w:rFonts w:asciiTheme="majorHAnsi" w:hAnsiTheme="majorHAnsi" w:cstheme="majorHAnsi"/>
          <w:szCs w:val="20"/>
          <w:lang w:val="it-IT"/>
        </w:rPr>
        <w:t>___________________</w:t>
      </w:r>
    </w:p>
    <w:p w:rsidR="00382DAF" w:rsidRPr="00AB1AC5" w:rsidRDefault="00000000" w:rsidP="00AB1AC5">
      <w:pPr>
        <w:spacing w:afterLines="6" w:after="14" w:line="312" w:lineRule="auto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Attività n.: ____________________Denominazione esatta dell’attività: ________________________________________</w:t>
      </w:r>
      <w:r w:rsidR="00AB1AC5">
        <w:rPr>
          <w:rFonts w:asciiTheme="majorHAnsi" w:hAnsiTheme="majorHAnsi" w:cstheme="majorHAnsi"/>
          <w:szCs w:val="20"/>
          <w:lang w:val="it-IT"/>
        </w:rPr>
        <w:t>____</w:t>
      </w:r>
    </w:p>
    <w:p w:rsidR="00AB1AC5" w:rsidRDefault="00AB1AC5" w:rsidP="00AB1AC5">
      <w:pPr>
        <w:pStyle w:val="Titolo1"/>
        <w:spacing w:before="0" w:afterLines="6" w:after="14" w:line="312" w:lineRule="auto"/>
        <w:rPr>
          <w:rFonts w:cstheme="majorHAnsi"/>
          <w:sz w:val="20"/>
          <w:szCs w:val="20"/>
          <w:lang w:val="it-IT"/>
        </w:rPr>
      </w:pP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  <w:r w:rsidRPr="00AB1AC5">
        <w:rPr>
          <w:rFonts w:cstheme="majorHAnsi"/>
          <w:sz w:val="20"/>
          <w:szCs w:val="20"/>
          <w:lang w:val="it-IT"/>
        </w:rPr>
        <w:t>2. DICHIARAZIONE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Il/La sottoscritto/a, in relazione alla candidatura presentata nell’ambito dell’Avviso per il conferimento di incarichi individuali di Esperto formatore, dichiara di aver preso visione delle disposizioni dell’Avviso e dei relativi allegati e di accettarne integralmente i contenuti.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Dichiara inoltre che i materiali, le risorse didattiche, i documenti, le presentazioni, i modelli, le procedure, gli strumenti e gli eventuali altri prodotti elaborati nell’ambito dell’incarico saranno realizzati nel rispetto della normativa vigente, dei diritti di terzi, della tutela dei dati personali e delle disposizioni dell’Istituzione scolastica.</w:t>
      </w:r>
    </w:p>
    <w:p w:rsidR="00AB1AC5" w:rsidRDefault="00AB1AC5" w:rsidP="00AB1AC5">
      <w:pPr>
        <w:pStyle w:val="Titolo1"/>
        <w:spacing w:before="0" w:afterLines="6" w:after="14" w:line="312" w:lineRule="auto"/>
        <w:rPr>
          <w:rFonts w:cstheme="majorHAnsi"/>
          <w:sz w:val="20"/>
          <w:szCs w:val="20"/>
          <w:lang w:val="it-IT"/>
        </w:rPr>
      </w:pP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  <w:r w:rsidRPr="00AB1AC5">
        <w:rPr>
          <w:rFonts w:cstheme="majorHAnsi"/>
          <w:sz w:val="20"/>
          <w:szCs w:val="20"/>
          <w:lang w:val="it-IT"/>
        </w:rPr>
        <w:t>3. PUBBLICAZIONE E UTILIZZO DEI MATERIALI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Il/La sottoscritto/a autorizza l’Istituzione scolastica, nell’ambito delle finalità istituzionali connesse al progetto e alla sua documentazione, a utilizzare, conservare, riprodurre e, ove previsto, pubblicare i materiali didattici e gli eventuali prodotti realizzati nell’esecuzione dell’incarico, anche attraverso il sito istituzionale, le piattaforme istituzionali e gli altri canali di comunicazione e documentazione dell’Istituzione scolastica.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L’utilizzo dei materiali è finalizzato alla documentazione, diffusione e valorizzazione delle attività formative realizzate nell’ambito del progetto, nonché alla loro eventuale condivisione a fini didattici e istituzionali.</w:t>
      </w:r>
    </w:p>
    <w:p w:rsidR="00AB1AC5" w:rsidRDefault="00AB1AC5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  <w:r w:rsidRPr="00AB1AC5">
        <w:rPr>
          <w:rFonts w:cstheme="majorHAnsi"/>
          <w:sz w:val="20"/>
          <w:szCs w:val="20"/>
          <w:lang w:val="it-IT"/>
        </w:rPr>
        <w:t>4. TITOLARITÀ E DIRITTI DI TERZI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Il/La sottoscritto/a dichiara che i materiali prodotti nell’ambito dell’incarico sono originali oppure che, qualora contengano materiali, immagini, testi, dati, software, risorse o altri contenuti di terzi, il relativo utilizzo avviene nel rispetto dei diritti d’autore, delle licenze applicabili e della normativa vigente.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Il/La sottoscritto/a si impegna a non inserire nei materiali destinati alla pubblicazione dati personali, immagini o informazioni riferibili a studenti, minori, personale o altri soggetti, salvo che ciò sia consentito dalla normativa applicabile e dalle autorizzazioni eventualmente necessarie.</w:t>
      </w:r>
    </w:p>
    <w:p w:rsidR="00AB1AC5" w:rsidRDefault="00AB1AC5" w:rsidP="00AB1AC5">
      <w:pPr>
        <w:pStyle w:val="Titolo1"/>
        <w:spacing w:before="0" w:afterLines="6" w:after="14" w:line="312" w:lineRule="auto"/>
        <w:rPr>
          <w:rFonts w:cstheme="majorHAnsi"/>
          <w:sz w:val="20"/>
          <w:szCs w:val="20"/>
          <w:lang w:val="it-IT"/>
        </w:rPr>
      </w:pP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  <w:r w:rsidRPr="00AB1AC5">
        <w:rPr>
          <w:rFonts w:cstheme="majorHAnsi"/>
          <w:sz w:val="20"/>
          <w:szCs w:val="20"/>
          <w:lang w:val="it-IT"/>
        </w:rPr>
        <w:t>5. UTILIZZO DI STRUMENTI DI INTELLIGENZA ARTIFICIALE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Qualora per la realizzazione dei materiali siano utilizzati strumenti di Intelligenza Artificiale o di Intelligenza Artificiale generativa, il/la sottoscritto/a dichiara di averli utilizzati in modo consapevole e responsabile, verificando l’accuratezza dei contenuti prodotti e prestando particolare attenzione alla protezione dei dati personali, alla riservatezza, ai diritti d’autore, alle condizioni d’uso degli strumenti utilizzati e agli eventuali rischi connessi alla generazione automatica dei contenuti.</w:t>
      </w: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  <w:r w:rsidRPr="00AB1AC5">
        <w:rPr>
          <w:rFonts w:cstheme="majorHAnsi"/>
          <w:sz w:val="20"/>
          <w:szCs w:val="20"/>
          <w:lang w:val="it-IT"/>
        </w:rPr>
        <w:lastRenderedPageBreak/>
        <w:t>6. LIMITI DELLA LIBERATORIA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La presente dichiarazione non comporta rinuncia ai diritti morali dell’autore e non autorizza l’utilizzo dei materiali per finalità diverse da quelle istituzionali e progettuali sopra indicate, salvo ulteriore specifico accordo.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L’Istituzione scolastica potrà apportare ai materiali esclusivamente gli adattamenti tecnici necessari alla pubblicazione, alla conservazione, alla riproduzione o alla fruizione attraverso i propri sistemi e piattaforme, nel rispetto dell’integrità sostanziale dei contenuti.</w:t>
      </w:r>
    </w:p>
    <w:p w:rsidR="00AB1AC5" w:rsidRDefault="00AB1AC5" w:rsidP="00AB1AC5">
      <w:pPr>
        <w:pStyle w:val="Titolo1"/>
        <w:spacing w:before="0" w:afterLines="6" w:after="14" w:line="312" w:lineRule="auto"/>
        <w:rPr>
          <w:rFonts w:cstheme="majorHAnsi"/>
          <w:sz w:val="20"/>
          <w:szCs w:val="20"/>
          <w:lang w:val="it-IT"/>
        </w:rPr>
      </w:pP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  <w:lang w:val="it-IT"/>
        </w:rPr>
      </w:pPr>
      <w:r w:rsidRPr="00AB1AC5">
        <w:rPr>
          <w:rFonts w:cstheme="majorHAnsi"/>
          <w:sz w:val="20"/>
          <w:szCs w:val="20"/>
          <w:lang w:val="it-IT"/>
        </w:rPr>
        <w:t>7. AUTORIZZAZIONE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Il/La sottoscritto/a, presa visione di quanto sopra, autorizza l’Istituto Comprensivo “G. E. Rizzo” di Melilli a utilizzare e, ove previsto, pubblicare i materiali prodotti nell’ambito dell’incarico per le finalità istituzionali, progettuali, formative e di documentazione connesse all’attuazione del progetto.</w:t>
      </w:r>
    </w:p>
    <w:p w:rsidR="00382DAF" w:rsidRPr="00AB1AC5" w:rsidRDefault="00382DAF" w:rsidP="00AB1AC5">
      <w:pPr>
        <w:spacing w:afterLines="6" w:after="14" w:line="312" w:lineRule="auto"/>
        <w:rPr>
          <w:rFonts w:asciiTheme="majorHAnsi" w:hAnsiTheme="majorHAnsi" w:cstheme="majorHAnsi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95"/>
        <w:gridCol w:w="5095"/>
      </w:tblGrid>
      <w:tr w:rsidR="00382DAF" w:rsidRPr="00AB1AC5" w:rsidTr="00AB1AC5">
        <w:tc>
          <w:tcPr>
            <w:tcW w:w="5100" w:type="dxa"/>
            <w:shd w:val="clear" w:color="auto" w:fill="D9EAF7"/>
            <w:vAlign w:val="center"/>
          </w:tcPr>
          <w:p w:rsidR="00382DAF" w:rsidRPr="00AB1AC5" w:rsidRDefault="00000000" w:rsidP="00AB1AC5">
            <w:pPr>
              <w:spacing w:afterLines="6" w:after="14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proofErr w:type="spellStart"/>
            <w:r w:rsidRPr="00AB1AC5">
              <w:rPr>
                <w:rFonts w:asciiTheme="majorHAnsi" w:hAnsiTheme="majorHAnsi" w:cstheme="majorHAnsi"/>
                <w:b/>
                <w:szCs w:val="20"/>
              </w:rPr>
              <w:t>Luogo</w:t>
            </w:r>
            <w:proofErr w:type="spellEnd"/>
            <w:r w:rsidRPr="00AB1AC5">
              <w:rPr>
                <w:rFonts w:asciiTheme="majorHAnsi" w:hAnsiTheme="majorHAnsi" w:cstheme="majorHAnsi"/>
                <w:b/>
                <w:szCs w:val="20"/>
              </w:rPr>
              <w:t xml:space="preserve"> e data</w:t>
            </w:r>
          </w:p>
        </w:tc>
        <w:tc>
          <w:tcPr>
            <w:tcW w:w="5100" w:type="dxa"/>
            <w:shd w:val="clear" w:color="auto" w:fill="D9EAF7"/>
            <w:vAlign w:val="center"/>
          </w:tcPr>
          <w:p w:rsidR="00382DAF" w:rsidRPr="00AB1AC5" w:rsidRDefault="00000000" w:rsidP="00AB1AC5">
            <w:pPr>
              <w:spacing w:afterLines="6" w:after="14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AB1AC5">
              <w:rPr>
                <w:rFonts w:asciiTheme="majorHAnsi" w:hAnsiTheme="majorHAnsi" w:cstheme="majorHAnsi"/>
                <w:b/>
                <w:szCs w:val="20"/>
              </w:rPr>
              <w:t>Firma del candidato</w:t>
            </w:r>
          </w:p>
        </w:tc>
      </w:tr>
      <w:tr w:rsidR="00382DAF" w:rsidRPr="00AB1AC5" w:rsidTr="00AB1AC5">
        <w:tc>
          <w:tcPr>
            <w:tcW w:w="5100" w:type="dxa"/>
            <w:vAlign w:val="center"/>
          </w:tcPr>
          <w:p w:rsidR="00382DAF" w:rsidRPr="00AB1AC5" w:rsidRDefault="00000000" w:rsidP="00AB1AC5">
            <w:pPr>
              <w:spacing w:afterLines="6" w:after="14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AB1AC5">
              <w:rPr>
                <w:rFonts w:asciiTheme="majorHAnsi" w:hAnsiTheme="majorHAnsi" w:cstheme="majorHAnsi"/>
                <w:szCs w:val="20"/>
              </w:rPr>
              <w:br/>
            </w:r>
            <w:r w:rsidRPr="00AB1AC5">
              <w:rPr>
                <w:rFonts w:asciiTheme="majorHAnsi" w:hAnsiTheme="majorHAnsi" w:cstheme="majorHAnsi"/>
                <w:szCs w:val="20"/>
              </w:rPr>
              <w:br/>
              <w:t>____________________________</w:t>
            </w:r>
          </w:p>
        </w:tc>
        <w:tc>
          <w:tcPr>
            <w:tcW w:w="5100" w:type="dxa"/>
            <w:vAlign w:val="center"/>
          </w:tcPr>
          <w:p w:rsidR="00382DAF" w:rsidRPr="00AB1AC5" w:rsidRDefault="00000000" w:rsidP="00AB1AC5">
            <w:pPr>
              <w:spacing w:afterLines="6" w:after="14" w:line="312" w:lineRule="auto"/>
              <w:jc w:val="center"/>
              <w:rPr>
                <w:rFonts w:asciiTheme="majorHAnsi" w:hAnsiTheme="majorHAnsi" w:cstheme="majorHAnsi"/>
                <w:szCs w:val="20"/>
              </w:rPr>
            </w:pPr>
            <w:r w:rsidRPr="00AB1AC5">
              <w:rPr>
                <w:rFonts w:asciiTheme="majorHAnsi" w:hAnsiTheme="majorHAnsi" w:cstheme="majorHAnsi"/>
                <w:szCs w:val="20"/>
              </w:rPr>
              <w:br/>
            </w:r>
            <w:r w:rsidRPr="00AB1AC5">
              <w:rPr>
                <w:rFonts w:asciiTheme="majorHAnsi" w:hAnsiTheme="majorHAnsi" w:cstheme="majorHAnsi"/>
                <w:szCs w:val="20"/>
              </w:rPr>
              <w:br/>
              <w:t>____________________________</w:t>
            </w:r>
          </w:p>
        </w:tc>
      </w:tr>
    </w:tbl>
    <w:p w:rsidR="00382DAF" w:rsidRPr="00AB1AC5" w:rsidRDefault="00382DAF" w:rsidP="00AB1AC5">
      <w:pPr>
        <w:spacing w:afterLines="6" w:after="14" w:line="312" w:lineRule="auto"/>
        <w:rPr>
          <w:rFonts w:asciiTheme="majorHAnsi" w:hAnsiTheme="majorHAnsi" w:cstheme="majorHAnsi"/>
          <w:szCs w:val="20"/>
        </w:rPr>
      </w:pPr>
    </w:p>
    <w:p w:rsidR="00382DAF" w:rsidRPr="00AB1AC5" w:rsidRDefault="00000000" w:rsidP="00AB1AC5">
      <w:pPr>
        <w:pStyle w:val="Titolo1"/>
        <w:spacing w:before="0" w:afterLines="6" w:after="14" w:line="312" w:lineRule="auto"/>
        <w:jc w:val="center"/>
        <w:rPr>
          <w:rFonts w:cstheme="majorHAnsi"/>
          <w:sz w:val="20"/>
          <w:szCs w:val="20"/>
        </w:rPr>
      </w:pPr>
      <w:r w:rsidRPr="00AB1AC5">
        <w:rPr>
          <w:rFonts w:cstheme="majorHAnsi"/>
          <w:sz w:val="20"/>
          <w:szCs w:val="20"/>
        </w:rPr>
        <w:t>8. PRESA D’ATTO</w:t>
      </w:r>
    </w:p>
    <w:p w:rsidR="00382DAF" w:rsidRPr="00AB1AC5" w:rsidRDefault="00000000" w:rsidP="00AB1AC5">
      <w:pPr>
        <w:spacing w:afterLines="6" w:after="14" w:line="312" w:lineRule="auto"/>
        <w:jc w:val="both"/>
        <w:rPr>
          <w:rFonts w:asciiTheme="majorHAnsi" w:hAnsiTheme="majorHAnsi" w:cstheme="majorHAnsi"/>
          <w:szCs w:val="20"/>
          <w:lang w:val="it-IT"/>
        </w:rPr>
      </w:pPr>
      <w:r w:rsidRPr="00AB1AC5">
        <w:rPr>
          <w:rFonts w:asciiTheme="majorHAnsi" w:hAnsiTheme="majorHAnsi" w:cstheme="majorHAnsi"/>
          <w:szCs w:val="20"/>
          <w:lang w:val="it-IT"/>
        </w:rPr>
        <w:t>Il/La sottoscritto/a dichiara di aver letto integralmente la presente dichiarazione e di aver compreso le modalità e le finalità dell’utilizzo dei materiali prodotti nell’ambito dell’incarico.</w:t>
      </w:r>
    </w:p>
    <w:p w:rsidR="00AB1AC5" w:rsidRDefault="00AB1AC5" w:rsidP="00AB1AC5">
      <w:pPr>
        <w:spacing w:afterLines="6" w:after="14" w:line="312" w:lineRule="auto"/>
        <w:rPr>
          <w:rFonts w:asciiTheme="majorHAnsi" w:hAnsiTheme="majorHAnsi" w:cstheme="majorHAnsi"/>
          <w:szCs w:val="20"/>
        </w:rPr>
      </w:pPr>
    </w:p>
    <w:p w:rsidR="00AB1AC5" w:rsidRDefault="00000000" w:rsidP="00AB1AC5">
      <w:pPr>
        <w:spacing w:afterLines="6" w:after="14" w:line="312" w:lineRule="auto"/>
        <w:ind w:left="7200" w:firstLine="720"/>
        <w:rPr>
          <w:rFonts w:asciiTheme="majorHAnsi" w:hAnsiTheme="majorHAnsi" w:cstheme="majorHAnsi"/>
          <w:szCs w:val="20"/>
        </w:rPr>
      </w:pPr>
      <w:proofErr w:type="spellStart"/>
      <w:r w:rsidRPr="00AB1AC5">
        <w:rPr>
          <w:rFonts w:asciiTheme="majorHAnsi" w:hAnsiTheme="majorHAnsi" w:cstheme="majorHAnsi"/>
          <w:szCs w:val="20"/>
        </w:rPr>
        <w:t>Firma</w:t>
      </w:r>
      <w:proofErr w:type="spellEnd"/>
    </w:p>
    <w:p w:rsidR="00AB1AC5" w:rsidRDefault="00AB1AC5" w:rsidP="00AB1AC5">
      <w:pPr>
        <w:spacing w:afterLines="6" w:after="14" w:line="312" w:lineRule="auto"/>
        <w:ind w:left="7200" w:firstLine="720"/>
        <w:rPr>
          <w:rFonts w:asciiTheme="majorHAnsi" w:hAnsiTheme="majorHAnsi" w:cstheme="majorHAnsi"/>
          <w:szCs w:val="20"/>
        </w:rPr>
      </w:pPr>
    </w:p>
    <w:p w:rsidR="00382DAF" w:rsidRPr="00AB1AC5" w:rsidRDefault="00000000" w:rsidP="00AB1AC5">
      <w:pPr>
        <w:spacing w:afterLines="6" w:after="14" w:line="312" w:lineRule="auto"/>
        <w:rPr>
          <w:rFonts w:asciiTheme="majorHAnsi" w:hAnsiTheme="majorHAnsi" w:cstheme="majorHAnsi"/>
          <w:szCs w:val="20"/>
        </w:rPr>
      </w:pPr>
      <w:r w:rsidRPr="00AB1AC5">
        <w:rPr>
          <w:rFonts w:asciiTheme="majorHAnsi" w:hAnsiTheme="majorHAnsi" w:cstheme="majorHAnsi"/>
          <w:szCs w:val="20"/>
        </w:rPr>
        <w:t xml:space="preserve"> </w:t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="00AB1AC5">
        <w:rPr>
          <w:rFonts w:asciiTheme="majorHAnsi" w:hAnsiTheme="majorHAnsi" w:cstheme="majorHAnsi"/>
          <w:szCs w:val="20"/>
        </w:rPr>
        <w:tab/>
      </w:r>
      <w:r w:rsidRPr="00AB1AC5">
        <w:rPr>
          <w:rFonts w:asciiTheme="majorHAnsi" w:hAnsiTheme="majorHAnsi" w:cstheme="majorHAnsi"/>
          <w:szCs w:val="20"/>
        </w:rPr>
        <w:t>_________________________________</w:t>
      </w:r>
    </w:p>
    <w:sectPr w:rsidR="00382DAF" w:rsidRPr="00AB1AC5" w:rsidSect="00034616">
      <w:footerReference w:type="even" r:id="rId8"/>
      <w:footerReference w:type="default" r:id="rId9"/>
      <w:pgSz w:w="12240" w:h="15840"/>
      <w:pgMar w:top="1020" w:right="1020" w:bottom="1020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91A78" w:rsidRDefault="00891A78">
      <w:pPr>
        <w:spacing w:after="0" w:line="240" w:lineRule="auto"/>
      </w:pPr>
      <w:r>
        <w:separator/>
      </w:r>
    </w:p>
  </w:endnote>
  <w:endnote w:type="continuationSeparator" w:id="0">
    <w:p w:rsidR="00891A78" w:rsidRDefault="00891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852184758"/>
      <w:docPartObj>
        <w:docPartGallery w:val="Page Numbers (Bottom of Page)"/>
        <w:docPartUnique/>
      </w:docPartObj>
    </w:sdtPr>
    <w:sdtContent>
      <w:p w:rsidR="00AB1AC5" w:rsidRDefault="00AB1AC5" w:rsidP="00E37B7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AB1AC5" w:rsidRDefault="00AB1AC5" w:rsidP="00AB1AC5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702860552"/>
      <w:docPartObj>
        <w:docPartGallery w:val="Page Numbers (Bottom of Page)"/>
        <w:docPartUnique/>
      </w:docPartObj>
    </w:sdtPr>
    <w:sdtContent>
      <w:p w:rsidR="00AB1AC5" w:rsidRDefault="00AB1AC5" w:rsidP="00E37B7C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2</w:t>
        </w:r>
        <w:r>
          <w:rPr>
            <w:rStyle w:val="Numeropagina"/>
          </w:rPr>
          <w:fldChar w:fldCharType="end"/>
        </w:r>
      </w:p>
    </w:sdtContent>
  </w:sdt>
  <w:p w:rsidR="00382DAF" w:rsidRPr="00AB1AC5" w:rsidRDefault="00000000" w:rsidP="00AB1AC5">
    <w:pPr>
      <w:pStyle w:val="Pidipagina"/>
      <w:ind w:right="360"/>
      <w:jc w:val="center"/>
      <w:rPr>
        <w:lang w:val="it-IT"/>
      </w:rPr>
    </w:pPr>
    <w:r w:rsidRPr="00AB1AC5">
      <w:rPr>
        <w:sz w:val="16"/>
        <w:lang w:val="it-IT"/>
      </w:rPr>
      <w:t>Istituto Comprensivo “G. E. Rizzo” di Melilli (SR) – Allegato A3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91A78" w:rsidRDefault="00891A78">
      <w:pPr>
        <w:spacing w:after="0" w:line="240" w:lineRule="auto"/>
      </w:pPr>
      <w:r>
        <w:separator/>
      </w:r>
    </w:p>
  </w:footnote>
  <w:footnote w:type="continuationSeparator" w:id="0">
    <w:p w:rsidR="00891A78" w:rsidRDefault="00891A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1414865">
    <w:abstractNumId w:val="8"/>
  </w:num>
  <w:num w:numId="2" w16cid:durableId="1314679128">
    <w:abstractNumId w:val="6"/>
  </w:num>
  <w:num w:numId="3" w16cid:durableId="839009870">
    <w:abstractNumId w:val="5"/>
  </w:num>
  <w:num w:numId="4" w16cid:durableId="89854306">
    <w:abstractNumId w:val="4"/>
  </w:num>
  <w:num w:numId="5" w16cid:durableId="2031687937">
    <w:abstractNumId w:val="7"/>
  </w:num>
  <w:num w:numId="6" w16cid:durableId="568464077">
    <w:abstractNumId w:val="3"/>
  </w:num>
  <w:num w:numId="7" w16cid:durableId="664356420">
    <w:abstractNumId w:val="2"/>
  </w:num>
  <w:num w:numId="8" w16cid:durableId="121192999">
    <w:abstractNumId w:val="1"/>
  </w:num>
  <w:num w:numId="9" w16cid:durableId="795099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382DAF"/>
    <w:rsid w:val="00891A78"/>
    <w:rsid w:val="00AA1D8D"/>
    <w:rsid w:val="00AB1AC5"/>
    <w:rsid w:val="00B47730"/>
    <w:rsid w:val="00C503B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188B0A"/>
  <w14:defaultImageDpi w14:val="300"/>
  <w15:docId w15:val="{4F833A7F-1634-FD42-946A-B33BBA2F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  <w:rPr>
      <w:rFonts w:ascii="Arial" w:hAnsi="Arial"/>
      <w:sz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Numeropagina">
    <w:name w:val="page number"/>
    <w:basedOn w:val="Carpredefinitoparagrafo"/>
    <w:uiPriority w:val="99"/>
    <w:semiHidden/>
    <w:unhideWhenUsed/>
    <w:rsid w:val="00AB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DS Angela Fontana</cp:lastModifiedBy>
  <cp:revision>2</cp:revision>
  <dcterms:created xsi:type="dcterms:W3CDTF">2026-08-16T15:15:00Z</dcterms:created>
  <dcterms:modified xsi:type="dcterms:W3CDTF">2026-08-16T15:15:00Z</dcterms:modified>
  <cp:category/>
</cp:coreProperties>
</file>